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5750" w14:textId="56D04728" w:rsidR="005E6FBA" w:rsidRPr="005E6FBA" w:rsidRDefault="005E6FBA" w:rsidP="007D0688">
      <w:pPr>
        <w:pStyle w:val="Nagwek1"/>
        <w:jc w:val="right"/>
        <w:rPr>
          <w:rFonts w:ascii="Arial" w:hAnsi="Arial" w:cs="Arial"/>
          <w:color w:val="000000" w:themeColor="text1"/>
          <w:sz w:val="22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BB700C">
        <w:t xml:space="preserve"> </w:t>
      </w:r>
      <w:r w:rsidR="00AC11F8">
        <w:t xml:space="preserve">    </w:t>
      </w:r>
      <w:proofErr w:type="spellStart"/>
      <w:r w:rsidR="00186436">
        <w:rPr>
          <w:rFonts w:ascii="Arial" w:hAnsi="Arial" w:cs="Arial"/>
          <w:color w:val="000000" w:themeColor="text1"/>
          <w:sz w:val="22"/>
          <w:szCs w:val="24"/>
        </w:rPr>
        <w:t>Załą</w:t>
      </w:r>
      <w:r w:rsidRPr="005E6FBA">
        <w:rPr>
          <w:rFonts w:ascii="Arial" w:hAnsi="Arial" w:cs="Arial"/>
          <w:color w:val="000000" w:themeColor="text1"/>
          <w:sz w:val="22"/>
          <w:szCs w:val="24"/>
        </w:rPr>
        <w:t>cznik</w:t>
      </w:r>
      <w:proofErr w:type="spellEnd"/>
      <w:r w:rsidRPr="005E6FBA">
        <w:rPr>
          <w:rFonts w:ascii="Arial" w:hAnsi="Arial" w:cs="Arial"/>
          <w:color w:val="000000" w:themeColor="text1"/>
          <w:sz w:val="22"/>
          <w:szCs w:val="24"/>
        </w:rPr>
        <w:t xml:space="preserve"> nr </w:t>
      </w:r>
      <w:r w:rsidR="00DF15D3">
        <w:rPr>
          <w:rFonts w:ascii="Arial" w:hAnsi="Arial" w:cs="Arial"/>
          <w:color w:val="000000" w:themeColor="text1"/>
          <w:sz w:val="22"/>
          <w:szCs w:val="24"/>
        </w:rPr>
        <w:t>8</w:t>
      </w:r>
      <w:r w:rsidRPr="005E6FBA">
        <w:rPr>
          <w:rFonts w:ascii="Arial" w:hAnsi="Arial" w:cs="Arial"/>
          <w:color w:val="000000" w:themeColor="text1"/>
          <w:sz w:val="22"/>
          <w:szCs w:val="24"/>
        </w:rPr>
        <w:t xml:space="preserve"> do </w:t>
      </w:r>
      <w:proofErr w:type="spellStart"/>
      <w:r w:rsidR="00DF15D3">
        <w:rPr>
          <w:rFonts w:ascii="Arial" w:hAnsi="Arial" w:cs="Arial"/>
          <w:color w:val="000000" w:themeColor="text1"/>
          <w:sz w:val="22"/>
          <w:szCs w:val="24"/>
        </w:rPr>
        <w:t>umowy</w:t>
      </w:r>
      <w:proofErr w:type="spellEnd"/>
    </w:p>
    <w:p w14:paraId="1D34797D" w14:textId="734B8944" w:rsidR="00697467" w:rsidRPr="00AD77E7" w:rsidRDefault="005E6FBA" w:rsidP="007C6967">
      <w:pPr>
        <w:pStyle w:val="Nagwek1"/>
        <w:spacing w:line="240" w:lineRule="auto"/>
        <w:rPr>
          <w:rFonts w:ascii="Arial" w:hAnsi="Arial" w:cs="Arial"/>
          <w:color w:val="000000" w:themeColor="text1"/>
        </w:rPr>
      </w:pPr>
      <w:bookmarkStart w:id="0" w:name="_Hlk221185171"/>
      <w:r w:rsidRPr="00AD77E7">
        <w:rPr>
          <w:rFonts w:ascii="Arial" w:hAnsi="Arial" w:cs="Arial"/>
          <w:color w:val="000000" w:themeColor="text1"/>
        </w:rPr>
        <w:t xml:space="preserve">OPIS PRZEDMIOTU ZAMÓWIENIA 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680"/>
        <w:gridCol w:w="1868"/>
        <w:gridCol w:w="1529"/>
        <w:gridCol w:w="5954"/>
      </w:tblGrid>
      <w:tr w:rsidR="00935425" w:rsidRPr="00FB2C28" w14:paraId="4295179F" w14:textId="77777777" w:rsidTr="00AD77E7">
        <w:trPr>
          <w:trHeight w:val="477"/>
        </w:trPr>
        <w:tc>
          <w:tcPr>
            <w:tcW w:w="680" w:type="dxa"/>
            <w:vAlign w:val="center"/>
          </w:tcPr>
          <w:p w14:paraId="012573A0" w14:textId="77777777" w:rsidR="00935425" w:rsidRPr="00AD77E7" w:rsidRDefault="0093542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1868" w:type="dxa"/>
            <w:vAlign w:val="center"/>
          </w:tcPr>
          <w:p w14:paraId="14D171FB" w14:textId="77777777" w:rsidR="00935425" w:rsidRPr="00AD77E7" w:rsidRDefault="0093542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Nazwa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przedmiotu</w:t>
            </w:r>
            <w:proofErr w:type="spellEnd"/>
          </w:p>
        </w:tc>
        <w:tc>
          <w:tcPr>
            <w:tcW w:w="1529" w:type="dxa"/>
            <w:vAlign w:val="center"/>
          </w:tcPr>
          <w:p w14:paraId="420E6E25" w14:textId="77777777" w:rsidR="00935425" w:rsidRPr="00AD77E7" w:rsidRDefault="00935425" w:rsidP="009354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JM</w:t>
            </w:r>
          </w:p>
        </w:tc>
        <w:tc>
          <w:tcPr>
            <w:tcW w:w="5954" w:type="dxa"/>
            <w:vAlign w:val="center"/>
          </w:tcPr>
          <w:p w14:paraId="3EA45D1E" w14:textId="77777777" w:rsidR="00935425" w:rsidRPr="00AD77E7" w:rsidRDefault="00935425" w:rsidP="009354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Przedmiotu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Zamówienia</w:t>
            </w:r>
            <w:proofErr w:type="spellEnd"/>
          </w:p>
        </w:tc>
      </w:tr>
      <w:tr w:rsidR="00C63307" w:rsidRPr="00FB2C28" w14:paraId="5C9E4B99" w14:textId="77777777" w:rsidTr="00913A87">
        <w:tc>
          <w:tcPr>
            <w:tcW w:w="680" w:type="dxa"/>
            <w:vAlign w:val="center"/>
          </w:tcPr>
          <w:p w14:paraId="745F133B" w14:textId="007362C3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  <w:bookmarkStart w:id="1" w:name="_Hlk221184316"/>
          </w:p>
        </w:tc>
        <w:tc>
          <w:tcPr>
            <w:tcW w:w="1868" w:type="dxa"/>
            <w:vAlign w:val="center"/>
          </w:tcPr>
          <w:p w14:paraId="7E71A2C2" w14:textId="13016C49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Rękawiczki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nitrylowe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rozmiar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S</w:t>
            </w:r>
          </w:p>
        </w:tc>
        <w:tc>
          <w:tcPr>
            <w:tcW w:w="1529" w:type="dxa"/>
            <w:vAlign w:val="center"/>
          </w:tcPr>
          <w:p w14:paraId="687DF512" w14:textId="23EE02D8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5954" w:type="dxa"/>
          </w:tcPr>
          <w:p w14:paraId="066BB570" w14:textId="3B684E4D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Rękawiczki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jednorazowego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użytku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nitrylowe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bezpudrowe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S;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zbiorcze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 100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jako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środek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ochrony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indywidualnej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dopuszczone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kontaktu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żywnością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</w:t>
            </w:r>
            <w:r w:rsidRPr="00AD77E7">
              <w:rPr>
                <w:rFonts w:ascii="Arial" w:hAnsi="Arial" w:cs="Arial"/>
                <w:sz w:val="20"/>
                <w:szCs w:val="20"/>
              </w:rPr>
              <w:t>c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130B1E" w14:textId="1D45286A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Wymagana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karta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techniczna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deklaracja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zgodności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UE </w:t>
            </w:r>
            <w:r w:rsid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parametrami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C63307" w:rsidRPr="00FB2C28" w14:paraId="2CA5708D" w14:textId="77777777" w:rsidTr="00913A87">
        <w:tc>
          <w:tcPr>
            <w:tcW w:w="680" w:type="dxa"/>
            <w:vAlign w:val="center"/>
          </w:tcPr>
          <w:p w14:paraId="3FC71448" w14:textId="65A0954D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5361F6FB" w14:textId="4240AAA6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Rękawiczki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nitrylowe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rozmiar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M</w:t>
            </w:r>
          </w:p>
        </w:tc>
        <w:tc>
          <w:tcPr>
            <w:tcW w:w="1529" w:type="dxa"/>
            <w:vAlign w:val="center"/>
          </w:tcPr>
          <w:p w14:paraId="704CD971" w14:textId="5BB4F826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5954" w:type="dxa"/>
          </w:tcPr>
          <w:p w14:paraId="057CCCEF" w14:textId="5A4D41AC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Rękawiczki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jednorazowego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użytku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nitrylowe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bezpudrowe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M;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zbiorcze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 100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jako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środek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ochrony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indywidualnej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dopuszczone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kontaktu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żywnością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</w:t>
            </w:r>
            <w:r w:rsidRPr="00AD77E7">
              <w:rPr>
                <w:rFonts w:ascii="Arial" w:hAnsi="Arial" w:cs="Arial"/>
                <w:sz w:val="20"/>
                <w:szCs w:val="20"/>
              </w:rPr>
              <w:t>c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21A436" w14:textId="0AAABD0F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Wymagana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karta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techniczna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deklaracja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zgodności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UE </w:t>
            </w:r>
            <w:r w:rsid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parametrami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C63307" w:rsidRPr="00FB2C28" w14:paraId="7297B593" w14:textId="77777777" w:rsidTr="00AD77E7">
        <w:trPr>
          <w:trHeight w:val="1579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1DBAF42" w14:textId="5C8C893B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43DF4F3E" w14:textId="1E25ADAE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Rękawiczki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nitrylowe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rozmiar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L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68EFD650" w14:textId="4A3F5C7B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5954" w:type="dxa"/>
          </w:tcPr>
          <w:p w14:paraId="51E77E32" w14:textId="4716D6C7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Rękawiczki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jednorazowego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użytku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nitrylowe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bezpudrowe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L;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zbiorcze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 100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jako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środek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ochrony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indywidualnej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dopuszczone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kontaktu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żywnością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</w:t>
            </w:r>
            <w:r w:rsidRPr="00AD77E7">
              <w:rPr>
                <w:rFonts w:ascii="Arial" w:hAnsi="Arial" w:cs="Arial"/>
                <w:sz w:val="20"/>
                <w:szCs w:val="20"/>
              </w:rPr>
              <w:t>c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3AD836D" w14:textId="673318D6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Wymagana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karta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techniczna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deklaracja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zgodności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UE </w:t>
            </w:r>
            <w:r w:rsid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parametrami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C63307" w:rsidRPr="00FB2C28" w14:paraId="0E3F4BCE" w14:textId="77777777" w:rsidTr="00AD77E7">
        <w:trPr>
          <w:trHeight w:val="167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C575" w14:textId="16799512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F97D" w14:textId="7A13AEC7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Rękawiczki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nitrylowe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rozmiar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XL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FE0A" w14:textId="08A117DB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14:paraId="271CD52C" w14:textId="43771499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Rękawiczki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jednorazowego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użytku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nitrylowe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bezpudrowe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XL;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zbiorcze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 100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jako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środek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ochrony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indywidualnej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dopuszczone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kontaktu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żywnością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745DCC" w14:textId="1D561256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Wymagana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karta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techniczna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deklaracja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zgodności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UE</w:t>
            </w:r>
            <w:r w:rsid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</w:t>
            </w:r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parametrami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C63307" w:rsidRPr="00FB2C28" w14:paraId="570DE919" w14:textId="77777777" w:rsidTr="00913A87">
        <w:tc>
          <w:tcPr>
            <w:tcW w:w="680" w:type="dxa"/>
            <w:vAlign w:val="center"/>
          </w:tcPr>
          <w:p w14:paraId="112BF79B" w14:textId="780DCC80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5EC6A051" w14:textId="2FFDBF94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Sól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zmywarek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25 kg</w:t>
            </w:r>
          </w:p>
        </w:tc>
        <w:tc>
          <w:tcPr>
            <w:tcW w:w="1529" w:type="dxa"/>
            <w:vAlign w:val="center"/>
          </w:tcPr>
          <w:p w14:paraId="0501274F" w14:textId="2EDDB137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5954" w:type="dxa"/>
          </w:tcPr>
          <w:p w14:paraId="181C9390" w14:textId="1957E48A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Tabletki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solne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zmywarek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zapobiegające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osadzaniu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się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kamienia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Skład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chemiczny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chlorek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sodu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(NaCl) 99,</w:t>
            </w:r>
            <w:r w:rsidR="001A0F4A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0-99,99%.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worek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 kg.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DF15D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E7289C" w14:textId="1B55AC05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77CF8C78" w14:textId="77777777" w:rsidTr="00913A87">
        <w:tc>
          <w:tcPr>
            <w:tcW w:w="680" w:type="dxa"/>
            <w:vAlign w:val="center"/>
          </w:tcPr>
          <w:p w14:paraId="4BB44ACF" w14:textId="446B465B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5EA6C229" w14:textId="209118DA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Ręcznik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papierowy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                     w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rolce</w:t>
            </w:r>
            <w:proofErr w:type="spellEnd"/>
          </w:p>
        </w:tc>
        <w:tc>
          <w:tcPr>
            <w:tcW w:w="1529" w:type="dxa"/>
            <w:vAlign w:val="center"/>
          </w:tcPr>
          <w:p w14:paraId="3E738C5D" w14:textId="51F416BB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rolka</w:t>
            </w:r>
            <w:proofErr w:type="spellEnd"/>
          </w:p>
        </w:tc>
        <w:tc>
          <w:tcPr>
            <w:tcW w:w="5954" w:type="dxa"/>
          </w:tcPr>
          <w:p w14:paraId="005A0E1B" w14:textId="77777777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77E7">
              <w:rPr>
                <w:rFonts w:ascii="Arial" w:hAnsi="Arial" w:cs="Arial"/>
                <w:sz w:val="20"/>
                <w:szCs w:val="20"/>
              </w:rPr>
              <w:t xml:space="preserve">100 %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celulozy</w:t>
            </w:r>
            <w:proofErr w:type="spellEnd"/>
          </w:p>
          <w:p w14:paraId="19DBDDAE" w14:textId="77777777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77E7">
              <w:rPr>
                <w:rFonts w:ascii="Arial" w:hAnsi="Arial" w:cs="Arial"/>
                <w:sz w:val="20"/>
                <w:szCs w:val="20"/>
              </w:rPr>
              <w:t>Papier 3-warstwowy</w:t>
            </w:r>
          </w:p>
          <w:p w14:paraId="22D414B6" w14:textId="77777777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77E7">
              <w:rPr>
                <w:rFonts w:ascii="Arial" w:hAnsi="Arial" w:cs="Arial"/>
                <w:sz w:val="20"/>
                <w:szCs w:val="20"/>
              </w:rPr>
              <w:t xml:space="preserve">340-350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listków</w:t>
            </w:r>
            <w:proofErr w:type="spellEnd"/>
          </w:p>
          <w:p w14:paraId="3D2B4A50" w14:textId="77777777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77E7">
              <w:rPr>
                <w:rFonts w:ascii="Arial" w:hAnsi="Arial" w:cs="Arial"/>
                <w:sz w:val="20"/>
                <w:szCs w:val="20"/>
              </w:rPr>
              <w:t xml:space="preserve">Kolor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biały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0CEB3F5" w14:textId="0AD9C499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AF583D6" w14:textId="54DA9020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398AEDD3" w14:textId="77777777" w:rsidTr="00913A87">
        <w:tc>
          <w:tcPr>
            <w:tcW w:w="680" w:type="dxa"/>
            <w:vAlign w:val="center"/>
          </w:tcPr>
          <w:p w14:paraId="4DD5B08C" w14:textId="2FFA8F3F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19E2C347" w14:textId="0FEF4F27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Zmywak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z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gąbką</w:t>
            </w:r>
            <w:proofErr w:type="spellEnd"/>
          </w:p>
        </w:tc>
        <w:tc>
          <w:tcPr>
            <w:tcW w:w="1529" w:type="dxa"/>
            <w:vAlign w:val="center"/>
          </w:tcPr>
          <w:p w14:paraId="2B6A3B28" w14:textId="537F88D1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3B0FAA9D" w14:textId="379DD7DC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Profilowany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zmywak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mycia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naczyń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dwustronny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-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wykonany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pianki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gąbki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włokniny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ściernej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625F73E" w14:textId="63110B7F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11D44624" w14:textId="77777777" w:rsidTr="007C6967">
        <w:trPr>
          <w:trHeight w:val="884"/>
        </w:trPr>
        <w:tc>
          <w:tcPr>
            <w:tcW w:w="680" w:type="dxa"/>
            <w:vAlign w:val="center"/>
          </w:tcPr>
          <w:p w14:paraId="21D28B80" w14:textId="3A563C74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253E6ACB" w14:textId="1A97708D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Zmywak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teflonu</w:t>
            </w:r>
            <w:proofErr w:type="spellEnd"/>
          </w:p>
        </w:tc>
        <w:tc>
          <w:tcPr>
            <w:tcW w:w="1529" w:type="dxa"/>
            <w:vAlign w:val="center"/>
          </w:tcPr>
          <w:p w14:paraId="6693B78C" w14:textId="3B91AC6A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5C8F6E5C" w14:textId="7DA5719D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Pokryty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warstwą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metalizowanej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siateczki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srebrny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złoty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437B0C" w14:textId="058995E5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32FCEB42" w14:textId="77777777" w:rsidTr="00913A87">
        <w:tc>
          <w:tcPr>
            <w:tcW w:w="680" w:type="dxa"/>
            <w:vAlign w:val="center"/>
          </w:tcPr>
          <w:p w14:paraId="17939132" w14:textId="1959FC72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1335F4E6" w14:textId="026FB951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Druciak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plastikowy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naczyń</w:t>
            </w:r>
            <w:proofErr w:type="spellEnd"/>
          </w:p>
        </w:tc>
        <w:tc>
          <w:tcPr>
            <w:tcW w:w="1529" w:type="dxa"/>
            <w:vAlign w:val="center"/>
          </w:tcPr>
          <w:p w14:paraId="1800C4D8" w14:textId="0D102813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4450AF77" w14:textId="5CC3A874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Wykonany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plastiku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DFC106" w14:textId="66683807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0F17DB03" w14:textId="77777777" w:rsidTr="00913A87">
        <w:tc>
          <w:tcPr>
            <w:tcW w:w="680" w:type="dxa"/>
            <w:vAlign w:val="center"/>
          </w:tcPr>
          <w:p w14:paraId="1FE43287" w14:textId="07243C48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10732542" w14:textId="7F9B6062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pleśni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500 ml w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spray’u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29" w:type="dxa"/>
            <w:vAlign w:val="center"/>
          </w:tcPr>
          <w:p w14:paraId="2C692201" w14:textId="16CDA6B0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5E72DFA5" w14:textId="278FDAEC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usuwania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pleśni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Savo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preparat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spray’u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usuwania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pleśni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grzybów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pojemności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500 ml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wraz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dyfuzorem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od 12 do 13,5;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1,07 do 1.1 g/cm³;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produkt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winien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posiadać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pozwolenie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na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obrót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produktem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biobójczym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Pozwolenie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przedstawia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producent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dystrybutor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danego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  <w:r w:rsidRPr="00AD77E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powinien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posiadać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oryginalną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etykietę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oraz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oznaczeniami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środków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ostrożności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E0E0AB" w14:textId="77FAB739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oraz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pozwolenie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na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obrót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produktem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biobójczym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63307" w:rsidRPr="00FB2C28" w14:paraId="062FB36F" w14:textId="77777777" w:rsidTr="00913A87">
        <w:tc>
          <w:tcPr>
            <w:tcW w:w="680" w:type="dxa"/>
            <w:vAlign w:val="center"/>
          </w:tcPr>
          <w:p w14:paraId="2139C23B" w14:textId="142940CB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3FDD177E" w14:textId="11E478DA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Mleczko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czyszczenia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powierzchni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               750 ml</w:t>
            </w:r>
          </w:p>
        </w:tc>
        <w:tc>
          <w:tcPr>
            <w:tcW w:w="1529" w:type="dxa"/>
            <w:vAlign w:val="center"/>
          </w:tcPr>
          <w:p w14:paraId="1FDB103F" w14:textId="75D54A12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73B02DCE" w14:textId="039BCB7A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Mleczko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CIF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różnorodnych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takich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jak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blaty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zlewy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kuchenki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pojemność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750 ml; Ph od 8 do 11.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4D0E6F" w14:textId="48DA362A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0A4F0022" w14:textId="77777777" w:rsidTr="00AC11F8">
        <w:trPr>
          <w:trHeight w:val="1124"/>
        </w:trPr>
        <w:tc>
          <w:tcPr>
            <w:tcW w:w="680" w:type="dxa"/>
            <w:vAlign w:val="center"/>
          </w:tcPr>
          <w:p w14:paraId="6F036D95" w14:textId="0DA76CCA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718FD92C" w14:textId="4BD1D4C0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podłóg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  5 l</w:t>
            </w:r>
          </w:p>
        </w:tc>
        <w:tc>
          <w:tcPr>
            <w:tcW w:w="1529" w:type="dxa"/>
            <w:vAlign w:val="center"/>
          </w:tcPr>
          <w:p w14:paraId="368B6A7D" w14:textId="41D2640A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2E9E2BFC" w14:textId="111114F4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Skoncentrowany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mycia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podłóg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Eco Shine, Floor Shine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od 5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7;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0,95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1,25 kg/m³;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ięcy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DD5B35D" w14:textId="050A2756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63307" w:rsidRPr="00FB2C28" w14:paraId="2237F698" w14:textId="77777777" w:rsidTr="00AC11F8">
        <w:trPr>
          <w:trHeight w:val="918"/>
        </w:trPr>
        <w:tc>
          <w:tcPr>
            <w:tcW w:w="680" w:type="dxa"/>
            <w:vAlign w:val="center"/>
          </w:tcPr>
          <w:p w14:paraId="13C4C9E2" w14:textId="6B0527F8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7F81990C" w14:textId="268A1338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Środek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pielęgnacji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stali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nierdzewnej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0,6 l</w:t>
            </w:r>
          </w:p>
        </w:tc>
        <w:tc>
          <w:tcPr>
            <w:tcW w:w="1529" w:type="dxa"/>
            <w:vAlign w:val="center"/>
          </w:tcPr>
          <w:p w14:paraId="29D9592C" w14:textId="74927A3B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60BBE7D7" w14:textId="18E1C4EC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Preparat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pielęgnacji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ze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stali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nierdzewnej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Voigt C206 INOX PROTECT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wyposażony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atomizer; Ph od 5,0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7,0;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od 960 do 1005 kg/m³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A2E030E" w14:textId="23BA0C02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3FE57B18" w14:textId="77777777" w:rsidTr="00AC11F8">
        <w:trPr>
          <w:trHeight w:val="982"/>
        </w:trPr>
        <w:tc>
          <w:tcPr>
            <w:tcW w:w="680" w:type="dxa"/>
            <w:vAlign w:val="center"/>
          </w:tcPr>
          <w:p w14:paraId="57FBFC22" w14:textId="3FDB43D7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79049929" w14:textId="79E0F9A0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odkamieniania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  5 l</w:t>
            </w:r>
          </w:p>
        </w:tc>
        <w:tc>
          <w:tcPr>
            <w:tcW w:w="1529" w:type="dxa"/>
            <w:vAlign w:val="center"/>
          </w:tcPr>
          <w:p w14:paraId="4074C0EA" w14:textId="017F24E9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71D790D7" w14:textId="4F969646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Skoncentrowany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odkamieniacz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Eco Shine Destone Shine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dla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1%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roztworu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1,5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0,90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1,2 kg/m³;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usuwania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osadów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mineralnych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gastronomicznych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takich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jak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zmywarki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piecyki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bemary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20BC52" w14:textId="50EE87DD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6AC1F33A" w14:textId="77777777" w:rsidTr="00AD77E7">
        <w:trPr>
          <w:trHeight w:val="409"/>
        </w:trPr>
        <w:tc>
          <w:tcPr>
            <w:tcW w:w="680" w:type="dxa"/>
            <w:vAlign w:val="center"/>
          </w:tcPr>
          <w:p w14:paraId="61B0115F" w14:textId="59C65490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3A97588E" w14:textId="26E606BF" w:rsidR="00C63307" w:rsidRPr="00ED1E55" w:rsidRDefault="00C63307" w:rsidP="00C6330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mycia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lodówek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0,6 l</w:t>
            </w:r>
          </w:p>
        </w:tc>
        <w:tc>
          <w:tcPr>
            <w:tcW w:w="1529" w:type="dxa"/>
            <w:vAlign w:val="center"/>
          </w:tcPr>
          <w:p w14:paraId="5B2D20C4" w14:textId="75A2BAA5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54963A80" w14:textId="3B24C8CE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Voigt H631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równoważny;Ph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2,5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990 do 1010 kg/m³;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środek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przeznaczony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wnętrza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lodówek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zamrażarek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bezpieczny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dla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mających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kontakt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żywnością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Musi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posiadać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atest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PZH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, za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posiadanie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atestu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dopuszczanie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obrotu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zobowiązany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jest producent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która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wprowadza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dany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wyrób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obrotu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4A91A2" w14:textId="224F18D8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oraz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Atest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PZH 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C63307" w:rsidRPr="00FB2C28" w14:paraId="6384A350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5E26F4D2" w14:textId="28A700C4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178B0843" w14:textId="7D7E751F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ręcznego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mycia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naczyń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5 l</w:t>
            </w:r>
            <w:r w:rsidR="00E31AB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E31AB9">
              <w:rPr>
                <w:rFonts w:ascii="Arial" w:hAnsi="Arial" w:cs="Arial"/>
                <w:color w:val="000000" w:themeColor="text1"/>
              </w:rPr>
              <w:t>lub</w:t>
            </w:r>
            <w:proofErr w:type="spellEnd"/>
            <w:r w:rsidR="00E31AB9">
              <w:rPr>
                <w:rFonts w:ascii="Arial" w:hAnsi="Arial" w:cs="Arial"/>
                <w:color w:val="000000" w:themeColor="text1"/>
              </w:rPr>
              <w:t xml:space="preserve">             5 kg</w:t>
            </w:r>
          </w:p>
        </w:tc>
        <w:tc>
          <w:tcPr>
            <w:tcW w:w="1529" w:type="dxa"/>
            <w:vAlign w:val="center"/>
          </w:tcPr>
          <w:p w14:paraId="4BC8C25D" w14:textId="272F2B30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57988C74" w14:textId="7620708E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Fairy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ręcznego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mycia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kuchenno-stołowych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naczyń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porcelany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szkła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sprzętu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kuchennego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przebadany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dermatologicznie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od 5,24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9,4;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od 1,00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1,1 g/ml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pojemność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 l</w:t>
            </w:r>
            <w:r w:rsidR="00E31AB9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AB9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="00E31AB9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 kg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D54352" w14:textId="12512AF1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2CF58970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7E3424C5" w14:textId="29D51A9F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31738C22" w14:textId="54A3A3EB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ręcznego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mycia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naczyń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900 ml</w:t>
            </w:r>
            <w:r w:rsidR="00E31AB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E31AB9">
              <w:rPr>
                <w:rFonts w:ascii="Arial" w:hAnsi="Arial" w:cs="Arial"/>
                <w:color w:val="000000" w:themeColor="text1"/>
              </w:rPr>
              <w:t>lub</w:t>
            </w:r>
            <w:proofErr w:type="spellEnd"/>
            <w:r w:rsidR="00E31AB9">
              <w:rPr>
                <w:rFonts w:ascii="Arial" w:hAnsi="Arial" w:cs="Arial"/>
                <w:color w:val="000000" w:themeColor="text1"/>
              </w:rPr>
              <w:t xml:space="preserve"> 900 g</w:t>
            </w:r>
          </w:p>
        </w:tc>
        <w:tc>
          <w:tcPr>
            <w:tcW w:w="1529" w:type="dxa"/>
            <w:vAlign w:val="center"/>
          </w:tcPr>
          <w:p w14:paraId="38D3C3DA" w14:textId="418F2035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2AD35823" w14:textId="58FF5B7A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Fairy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ręcznego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mycia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kuchenno-stołowych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naczyń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porcelany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szkła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sprzętu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kuchennego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przebadany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dermatologicznie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od 5,24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9,4;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od 1,00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1,1 g/ml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pojemność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900 ml</w:t>
            </w:r>
            <w:r w:rsidR="00E31AB9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AB9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="00E31AB9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900g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0D5152" w14:textId="08E90A1D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0623DDA7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5AFDFF09" w14:textId="6F6B212C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5D2DE924" w14:textId="06777BEF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maszynowego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mycia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naczyń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   10 l</w:t>
            </w:r>
          </w:p>
        </w:tc>
        <w:tc>
          <w:tcPr>
            <w:tcW w:w="1529" w:type="dxa"/>
            <w:vAlign w:val="center"/>
          </w:tcPr>
          <w:p w14:paraId="4555E0FF" w14:textId="30DA292D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3C6A781F" w14:textId="193E7DE1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Voigt D691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od 7,5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9,5;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od 1035 do 1050 kg/m³;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pojemność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 l;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preparat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maszynowego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mycia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naczyń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gastronomii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usuwa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zanieczyszczenia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organiczne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tłuszcze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zawiera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substancje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zmiękczające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wodę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AA56517" w14:textId="5B8F08DD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7C3841CF" w14:textId="77777777" w:rsidTr="007C6967">
        <w:trPr>
          <w:trHeight w:val="557"/>
        </w:trPr>
        <w:tc>
          <w:tcPr>
            <w:tcW w:w="680" w:type="dxa"/>
            <w:vAlign w:val="center"/>
          </w:tcPr>
          <w:p w14:paraId="346E0CAF" w14:textId="7BE485E6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7CE96119" w14:textId="1953EAB1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nabłyszczający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naczyń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10 l</w:t>
            </w:r>
          </w:p>
        </w:tc>
        <w:tc>
          <w:tcPr>
            <w:tcW w:w="1529" w:type="dxa"/>
            <w:vAlign w:val="center"/>
          </w:tcPr>
          <w:p w14:paraId="203EFFE2" w14:textId="435F4B10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39CF7895" w14:textId="01EF0950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Eco Shine Diamond Special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                Ph 1-2;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1,00-1,5 g/ml;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nabłyszczacz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naczyń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zmywarkach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przemysłowych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przeznaczony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zastosowań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gastronomicznych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EB480F" w14:textId="6751C8D0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421A6A0F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55C6E30F" w14:textId="08F1BE92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4A01A0EC" w14:textId="4791C7DA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dezynfekcji.10 l</w:t>
            </w:r>
          </w:p>
        </w:tc>
        <w:tc>
          <w:tcPr>
            <w:tcW w:w="1529" w:type="dxa"/>
            <w:vAlign w:val="center"/>
          </w:tcPr>
          <w:p w14:paraId="3B875BD8" w14:textId="3EACCC70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062BC127" w14:textId="73478352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Bomasept</w:t>
            </w:r>
            <w:proofErr w:type="spellEnd"/>
            <w:r w:rsidRPr="00AD77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Medical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od 6 do8;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0,5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1,0 g/cm³;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czyszcząco-dezynfekujący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szerokim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spektrum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działania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przeznaczony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podłóg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oraz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sanitarnych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DB4CB4" w14:textId="579DAE30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56E8DFE2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0B0E3A16" w14:textId="3D289DD0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3BD70A6D" w14:textId="2518F364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przypaleń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5 l</w:t>
            </w:r>
          </w:p>
        </w:tc>
        <w:tc>
          <w:tcPr>
            <w:tcW w:w="1529" w:type="dxa"/>
            <w:vAlign w:val="center"/>
          </w:tcPr>
          <w:p w14:paraId="43B7C66C" w14:textId="493E1B5E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6EACCF65" w14:textId="1E235658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Eco Shine Oven Cleaner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dla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1%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roztworu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12 do 13,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od 1,00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1,2 kg/m³;silny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preparat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usuwania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przypaleń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pieców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grilli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urządzeń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gastronomicznych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uszkadza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czyszczonych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posiadający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atest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Państwowego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Zakładu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(PZH)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inny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homologowany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certyfikat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potwierdzający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bezpieczeństwo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użycia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preparatu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związku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kontaktem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żywnością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43FA5E" w14:textId="769D4542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564BC524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3CEA2E82" w14:textId="5A3B05EF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7F06F748" w14:textId="0A76E0A7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Kwasek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cytrynowy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25 kg</w:t>
            </w:r>
          </w:p>
        </w:tc>
        <w:tc>
          <w:tcPr>
            <w:tcW w:w="1529" w:type="dxa"/>
            <w:vAlign w:val="center"/>
          </w:tcPr>
          <w:p w14:paraId="49497EFD" w14:textId="6AD831D5" w:rsidR="00C63307" w:rsidRPr="00ED1E55" w:rsidRDefault="00991626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kg</w:t>
            </w:r>
          </w:p>
        </w:tc>
        <w:tc>
          <w:tcPr>
            <w:tcW w:w="5954" w:type="dxa"/>
          </w:tcPr>
          <w:p w14:paraId="2C358DD2" w14:textId="29F62838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Skoncentrowany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bezwonny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biały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proszek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jako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środek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usuwania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kamienia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urządzeniach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kuchennych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03ECF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103ECF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Pakowany</w:t>
            </w:r>
            <w:proofErr w:type="spellEnd"/>
            <w:r w:rsidR="00103ECF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 25kg.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99973D" w14:textId="68BB7D6C" w:rsidR="00C63307" w:rsidRPr="00AD77E7" w:rsidRDefault="00B45134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5031DBD7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011497CD" w14:textId="255F85B5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0E105051" w14:textId="3DBB3DC2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Czyściwo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włókninowe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112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listków</w:t>
            </w:r>
            <w:proofErr w:type="spellEnd"/>
          </w:p>
        </w:tc>
        <w:tc>
          <w:tcPr>
            <w:tcW w:w="1529" w:type="dxa"/>
            <w:vAlign w:val="center"/>
          </w:tcPr>
          <w:p w14:paraId="22E5F9C9" w14:textId="1A6BB46F" w:rsidR="00C63307" w:rsidRPr="00ED1E55" w:rsidRDefault="007C696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6739EF2F" w14:textId="636AFADB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Włókninowe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czyściwo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powierzchni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w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gastronomii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gramatura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: 6</w:t>
            </w:r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-85 g.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</w:t>
            </w:r>
            <w:r w:rsid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</w:t>
            </w:r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</w:t>
            </w:r>
            <w:proofErr w:type="spellStart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kształcie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rolki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 112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listków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każda</w:t>
            </w:r>
            <w:proofErr w:type="spellEnd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gdzie</w:t>
            </w:r>
            <w:proofErr w:type="spellEnd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jedna</w:t>
            </w:r>
            <w:proofErr w:type="spellEnd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rolka</w:t>
            </w:r>
            <w:proofErr w:type="spellEnd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odpowiednik</w:t>
            </w:r>
            <w:proofErr w:type="spellEnd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 </w:t>
            </w:r>
            <w:proofErr w:type="spellStart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sztuki</w:t>
            </w:r>
            <w:proofErr w:type="spellEnd"/>
            <w:r w:rsidR="007C6967"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kodem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kreskowym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nazwą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AC6880" w14:textId="3499D7AF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produktu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C63307" w:rsidRPr="00FB2C28" w14:paraId="62F82AD4" w14:textId="77777777" w:rsidTr="00AC11F8">
        <w:trPr>
          <w:trHeight w:val="1485"/>
        </w:trPr>
        <w:tc>
          <w:tcPr>
            <w:tcW w:w="680" w:type="dxa"/>
            <w:vAlign w:val="center"/>
          </w:tcPr>
          <w:p w14:paraId="55DE1ABD" w14:textId="5C992919" w:rsidR="00C63307" w:rsidRPr="00ED1E55" w:rsidRDefault="00C63307" w:rsidP="00877606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868" w:type="dxa"/>
            <w:vAlign w:val="center"/>
          </w:tcPr>
          <w:p w14:paraId="44B4ACCF" w14:textId="3436BC8C" w:rsidR="00C63307" w:rsidRPr="00ED1E55" w:rsidRDefault="00C63307" w:rsidP="00C63307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Płyn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do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czyszczenia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pieców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konwekcyjno-parowych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10 l</w:t>
            </w:r>
          </w:p>
        </w:tc>
        <w:tc>
          <w:tcPr>
            <w:tcW w:w="1529" w:type="dxa"/>
            <w:vAlign w:val="center"/>
          </w:tcPr>
          <w:p w14:paraId="62566D78" w14:textId="32EC11A4" w:rsidR="00C63307" w:rsidRPr="00ED1E55" w:rsidRDefault="00C63307" w:rsidP="00C63307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szt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14:paraId="256D7EB2" w14:textId="7A173823" w:rsidR="00C63307" w:rsidRPr="00AD77E7" w:rsidRDefault="00C63307" w:rsidP="00C633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Płyn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typu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Stalgast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Ph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dla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1%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roztworu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13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14;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gęstość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od 1,05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1,25 kg/m³;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silnie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skoncentrowany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preparat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czyszczenia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pieców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konwekcyjno-parowych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oryginalne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opakowanie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etykietą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producenta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posiadający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atest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Państwowego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Zakładu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Higieny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(PZH)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lub</w:t>
            </w:r>
            <w:proofErr w:type="spellEnd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color w:val="000000" w:themeColor="text1"/>
                <w:sz w:val="20"/>
                <w:szCs w:val="20"/>
              </w:rPr>
              <w:t>równoważny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Termin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ważności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co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najmniej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12</w:t>
            </w:r>
            <w:r w:rsidRPr="00AD77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sz w:val="20"/>
                <w:szCs w:val="20"/>
              </w:rPr>
              <w:t>miesi</w:t>
            </w:r>
            <w:r w:rsidR="007F223A" w:rsidRPr="00AD77E7">
              <w:rPr>
                <w:rFonts w:ascii="Arial" w:hAnsi="Arial" w:cs="Arial"/>
                <w:sz w:val="20"/>
                <w:szCs w:val="20"/>
              </w:rPr>
              <w:t>ęcy</w:t>
            </w:r>
            <w:proofErr w:type="spellEnd"/>
            <w:r w:rsidRPr="00AD77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B2807E" w14:textId="74A23C64" w:rsidR="00C63307" w:rsidRPr="00AD77E7" w:rsidRDefault="00C63307" w:rsidP="00C633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Kartę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charakterystyki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dołączyć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do </w:t>
            </w:r>
            <w:proofErr w:type="spellStart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oferty</w:t>
            </w:r>
            <w:proofErr w:type="spellEnd"/>
            <w:r w:rsidRPr="00AD77E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1"/>
    </w:tbl>
    <w:p w14:paraId="39031B17" w14:textId="77777777" w:rsidR="00AD77E7" w:rsidRDefault="00AD77E7" w:rsidP="007C6967">
      <w:pPr>
        <w:pStyle w:val="Akapitzlist"/>
        <w:spacing w:after="0"/>
        <w:ind w:left="0"/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</w:p>
    <w:p w14:paraId="45151F44" w14:textId="565D5BA1" w:rsidR="00AD77E7" w:rsidRDefault="00CF2E2A" w:rsidP="007C6967">
      <w:pPr>
        <w:pStyle w:val="Akapitzlist"/>
        <w:spacing w:after="0"/>
        <w:ind w:left="0"/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  <w:proofErr w:type="spellStart"/>
      <w:r w:rsidRPr="007D0688">
        <w:rPr>
          <w:rFonts w:ascii="Arial Narrow" w:hAnsi="Arial Narrow" w:cs="Arial"/>
          <w:b/>
          <w:i/>
          <w:sz w:val="24"/>
          <w:szCs w:val="24"/>
          <w:u w:val="single"/>
        </w:rPr>
        <w:t>Warunki</w:t>
      </w:r>
      <w:proofErr w:type="spellEnd"/>
      <w:r w:rsidRPr="007D0688">
        <w:rPr>
          <w:rFonts w:ascii="Arial Narrow" w:hAnsi="Arial Narrow" w:cs="Arial"/>
          <w:b/>
          <w:i/>
          <w:sz w:val="24"/>
          <w:szCs w:val="24"/>
          <w:u w:val="single"/>
        </w:rPr>
        <w:t xml:space="preserve"> </w:t>
      </w:r>
      <w:proofErr w:type="spellStart"/>
      <w:r w:rsidRPr="007D0688">
        <w:rPr>
          <w:rFonts w:ascii="Arial Narrow" w:hAnsi="Arial Narrow" w:cs="Arial"/>
          <w:b/>
          <w:i/>
          <w:sz w:val="24"/>
          <w:szCs w:val="24"/>
          <w:u w:val="single"/>
        </w:rPr>
        <w:t>zamówienia</w:t>
      </w:r>
      <w:proofErr w:type="spellEnd"/>
      <w:r w:rsidRPr="007D0688">
        <w:rPr>
          <w:rFonts w:ascii="Arial Narrow" w:hAnsi="Arial Narrow" w:cs="Arial"/>
          <w:b/>
          <w:i/>
          <w:sz w:val="24"/>
          <w:szCs w:val="24"/>
          <w:u w:val="single"/>
        </w:rPr>
        <w:t>:</w:t>
      </w:r>
    </w:p>
    <w:p w14:paraId="11E0BC8C" w14:textId="77777777" w:rsidR="00AD77E7" w:rsidRPr="00AD77E7" w:rsidRDefault="00AD77E7" w:rsidP="007C6967">
      <w:pPr>
        <w:pStyle w:val="Akapitzlist"/>
        <w:spacing w:after="0"/>
        <w:ind w:left="0"/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</w:p>
    <w:p w14:paraId="61B4EF24" w14:textId="77777777" w:rsidR="00CF2E2A" w:rsidRPr="007D0688" w:rsidRDefault="00CF2E2A" w:rsidP="00AD77E7">
      <w:pPr>
        <w:spacing w:after="0"/>
        <w:rPr>
          <w:rFonts w:ascii="Arial Narrow" w:hAnsi="Arial Narrow"/>
          <w:sz w:val="24"/>
          <w:szCs w:val="24"/>
        </w:rPr>
      </w:pPr>
      <w:r w:rsidRPr="007D0688">
        <w:rPr>
          <w:rFonts w:ascii="Arial Narrow" w:hAnsi="Arial Narrow"/>
          <w:sz w:val="24"/>
          <w:szCs w:val="24"/>
        </w:rPr>
        <w:t xml:space="preserve">1. </w:t>
      </w:r>
      <w:proofErr w:type="spellStart"/>
      <w:r w:rsidRPr="007D0688">
        <w:rPr>
          <w:rFonts w:ascii="Arial Narrow" w:hAnsi="Arial Narrow"/>
          <w:sz w:val="24"/>
          <w:szCs w:val="24"/>
        </w:rPr>
        <w:t>Zamawiający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nie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wyraża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zgody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na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składanie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ofert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częściowych</w:t>
      </w:r>
      <w:proofErr w:type="spellEnd"/>
      <w:r w:rsidRPr="007D0688">
        <w:rPr>
          <w:rFonts w:ascii="Arial Narrow" w:hAnsi="Arial Narrow"/>
          <w:sz w:val="24"/>
          <w:szCs w:val="24"/>
        </w:rPr>
        <w:t>.</w:t>
      </w:r>
    </w:p>
    <w:p w14:paraId="4EB51579" w14:textId="77777777" w:rsidR="007C6967" w:rsidRDefault="00CF2E2A" w:rsidP="00AD77E7">
      <w:pPr>
        <w:spacing w:after="0"/>
        <w:rPr>
          <w:rFonts w:ascii="Arial Narrow" w:hAnsi="Arial Narrow"/>
          <w:sz w:val="24"/>
          <w:szCs w:val="24"/>
        </w:rPr>
      </w:pPr>
      <w:r w:rsidRPr="007D0688">
        <w:rPr>
          <w:rFonts w:ascii="Arial Narrow" w:hAnsi="Arial Narrow"/>
          <w:sz w:val="24"/>
          <w:szCs w:val="24"/>
        </w:rPr>
        <w:t xml:space="preserve">2. </w:t>
      </w:r>
      <w:proofErr w:type="spellStart"/>
      <w:r w:rsidRPr="007D0688">
        <w:rPr>
          <w:rFonts w:ascii="Arial Narrow" w:hAnsi="Arial Narrow"/>
          <w:sz w:val="24"/>
          <w:szCs w:val="24"/>
        </w:rPr>
        <w:t>Zamawiający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nie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dopuszcza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stosowania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innych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wielkości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opakowań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niż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określone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w </w:t>
      </w:r>
      <w:proofErr w:type="spellStart"/>
      <w:r w:rsidRPr="007D0688">
        <w:rPr>
          <w:rFonts w:ascii="Arial Narrow" w:hAnsi="Arial Narrow"/>
          <w:sz w:val="24"/>
          <w:szCs w:val="24"/>
        </w:rPr>
        <w:t>opisie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przedmiotu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zamówienia.</w:t>
      </w:r>
    </w:p>
    <w:p w14:paraId="46B765CE" w14:textId="625E176A" w:rsidR="00CF2E2A" w:rsidRPr="007D0688" w:rsidRDefault="00CF2E2A" w:rsidP="00AD77E7">
      <w:pPr>
        <w:spacing w:after="0"/>
        <w:rPr>
          <w:rFonts w:ascii="Arial Narrow" w:hAnsi="Arial Narrow"/>
          <w:sz w:val="24"/>
          <w:szCs w:val="24"/>
        </w:rPr>
      </w:pPr>
      <w:r w:rsidRPr="007D0688">
        <w:rPr>
          <w:rFonts w:ascii="Arial Narrow" w:hAnsi="Arial Narrow"/>
          <w:sz w:val="24"/>
          <w:szCs w:val="24"/>
        </w:rPr>
        <w:t xml:space="preserve">3. </w:t>
      </w:r>
      <w:proofErr w:type="spellStart"/>
      <w:r w:rsidRPr="007D0688">
        <w:rPr>
          <w:rFonts w:ascii="Arial Narrow" w:hAnsi="Arial Narrow"/>
          <w:sz w:val="24"/>
          <w:szCs w:val="24"/>
        </w:rPr>
        <w:t>Zamawiający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wymaga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, aby </w:t>
      </w:r>
      <w:proofErr w:type="spellStart"/>
      <w:r w:rsidRPr="007D0688">
        <w:rPr>
          <w:rFonts w:ascii="Arial Narrow" w:hAnsi="Arial Narrow"/>
          <w:sz w:val="24"/>
          <w:szCs w:val="24"/>
        </w:rPr>
        <w:t>każdy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towar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był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zapakowany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w </w:t>
      </w:r>
      <w:proofErr w:type="spellStart"/>
      <w:r w:rsidRPr="007D0688">
        <w:rPr>
          <w:rFonts w:ascii="Arial Narrow" w:hAnsi="Arial Narrow"/>
          <w:sz w:val="24"/>
          <w:szCs w:val="24"/>
        </w:rPr>
        <w:t>oryginalne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opakowanie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z </w:t>
      </w:r>
      <w:proofErr w:type="spellStart"/>
      <w:r w:rsidRPr="007D0688">
        <w:rPr>
          <w:rFonts w:ascii="Arial Narrow" w:hAnsi="Arial Narrow"/>
          <w:sz w:val="24"/>
          <w:szCs w:val="24"/>
        </w:rPr>
        <w:t>nazwą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producenta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r w:rsidR="007D0688">
        <w:rPr>
          <w:rFonts w:ascii="Arial Narrow" w:hAnsi="Arial Narrow"/>
          <w:sz w:val="24"/>
          <w:szCs w:val="24"/>
        </w:rPr>
        <w:t xml:space="preserve">            </w:t>
      </w:r>
      <w:proofErr w:type="spellStart"/>
      <w:r w:rsidRPr="007D0688">
        <w:rPr>
          <w:rFonts w:ascii="Arial Narrow" w:hAnsi="Arial Narrow"/>
          <w:sz w:val="24"/>
          <w:szCs w:val="24"/>
        </w:rPr>
        <w:t>i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terminem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7D0688">
        <w:rPr>
          <w:rFonts w:ascii="Arial Narrow" w:hAnsi="Arial Narrow"/>
          <w:sz w:val="24"/>
          <w:szCs w:val="24"/>
        </w:rPr>
        <w:t>przydatności</w:t>
      </w:r>
      <w:proofErr w:type="spellEnd"/>
      <w:r w:rsidRPr="007D0688">
        <w:rPr>
          <w:rFonts w:ascii="Arial Narrow" w:hAnsi="Arial Narrow"/>
          <w:sz w:val="24"/>
          <w:szCs w:val="24"/>
        </w:rPr>
        <w:t xml:space="preserve"> do </w:t>
      </w:r>
      <w:proofErr w:type="spellStart"/>
      <w:r w:rsidRPr="007D0688">
        <w:rPr>
          <w:rFonts w:ascii="Arial Narrow" w:hAnsi="Arial Narrow"/>
          <w:sz w:val="24"/>
          <w:szCs w:val="24"/>
        </w:rPr>
        <w:t>użytkowania</w:t>
      </w:r>
      <w:proofErr w:type="spellEnd"/>
      <w:r w:rsidRPr="007D0688">
        <w:rPr>
          <w:rFonts w:ascii="Arial Narrow" w:hAnsi="Arial Narrow"/>
          <w:sz w:val="24"/>
          <w:szCs w:val="24"/>
        </w:rPr>
        <w:t>.</w:t>
      </w:r>
      <w:bookmarkEnd w:id="0"/>
    </w:p>
    <w:sectPr w:rsidR="00CF2E2A" w:rsidRPr="007D0688" w:rsidSect="007D0688">
      <w:pgSz w:w="12240" w:h="15840"/>
      <w:pgMar w:top="567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AB55A" w14:textId="77777777" w:rsidR="009A0122" w:rsidRDefault="009A0122" w:rsidP="00451095">
      <w:pPr>
        <w:spacing w:after="0" w:line="240" w:lineRule="auto"/>
      </w:pPr>
      <w:r>
        <w:separator/>
      </w:r>
    </w:p>
  </w:endnote>
  <w:endnote w:type="continuationSeparator" w:id="0">
    <w:p w14:paraId="19242028" w14:textId="77777777" w:rsidR="009A0122" w:rsidRDefault="009A0122" w:rsidP="00451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74CFB" w14:textId="77777777" w:rsidR="009A0122" w:rsidRDefault="009A0122" w:rsidP="00451095">
      <w:pPr>
        <w:spacing w:after="0" w:line="240" w:lineRule="auto"/>
      </w:pPr>
      <w:r>
        <w:separator/>
      </w:r>
    </w:p>
  </w:footnote>
  <w:footnote w:type="continuationSeparator" w:id="0">
    <w:p w14:paraId="062FECAF" w14:textId="77777777" w:rsidR="009A0122" w:rsidRDefault="009A0122" w:rsidP="00451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2652"/>
        </w:tabs>
        <w:ind w:left="265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DE154C"/>
    <w:multiLevelType w:val="hybridMultilevel"/>
    <w:tmpl w:val="79C017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605948">
    <w:abstractNumId w:val="8"/>
  </w:num>
  <w:num w:numId="2" w16cid:durableId="180319397">
    <w:abstractNumId w:val="6"/>
  </w:num>
  <w:num w:numId="3" w16cid:durableId="608313059">
    <w:abstractNumId w:val="5"/>
  </w:num>
  <w:num w:numId="4" w16cid:durableId="1604460486">
    <w:abstractNumId w:val="4"/>
  </w:num>
  <w:num w:numId="5" w16cid:durableId="1633364455">
    <w:abstractNumId w:val="7"/>
  </w:num>
  <w:num w:numId="6" w16cid:durableId="59837951">
    <w:abstractNumId w:val="3"/>
  </w:num>
  <w:num w:numId="7" w16cid:durableId="102191610">
    <w:abstractNumId w:val="2"/>
  </w:num>
  <w:num w:numId="8" w16cid:durableId="1372996310">
    <w:abstractNumId w:val="1"/>
  </w:num>
  <w:num w:numId="9" w16cid:durableId="647393478">
    <w:abstractNumId w:val="0"/>
  </w:num>
  <w:num w:numId="10" w16cid:durableId="19547031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7325"/>
    <w:rsid w:val="00031D2E"/>
    <w:rsid w:val="00034616"/>
    <w:rsid w:val="0003554F"/>
    <w:rsid w:val="00042867"/>
    <w:rsid w:val="0006063C"/>
    <w:rsid w:val="00064426"/>
    <w:rsid w:val="00067259"/>
    <w:rsid w:val="00073316"/>
    <w:rsid w:val="00085B5D"/>
    <w:rsid w:val="00091BCC"/>
    <w:rsid w:val="000A2E9C"/>
    <w:rsid w:val="000E083E"/>
    <w:rsid w:val="000E582A"/>
    <w:rsid w:val="000F7012"/>
    <w:rsid w:val="00103ECF"/>
    <w:rsid w:val="00115525"/>
    <w:rsid w:val="001329C9"/>
    <w:rsid w:val="00141C43"/>
    <w:rsid w:val="0015074B"/>
    <w:rsid w:val="00150D41"/>
    <w:rsid w:val="001526E2"/>
    <w:rsid w:val="00153A93"/>
    <w:rsid w:val="00161E07"/>
    <w:rsid w:val="00162F1E"/>
    <w:rsid w:val="0016487B"/>
    <w:rsid w:val="00184EEB"/>
    <w:rsid w:val="00186436"/>
    <w:rsid w:val="001A0F4A"/>
    <w:rsid w:val="001A1588"/>
    <w:rsid w:val="001A58D5"/>
    <w:rsid w:val="001F409A"/>
    <w:rsid w:val="001F5702"/>
    <w:rsid w:val="002054C0"/>
    <w:rsid w:val="00206C31"/>
    <w:rsid w:val="00212D9E"/>
    <w:rsid w:val="00243473"/>
    <w:rsid w:val="00244966"/>
    <w:rsid w:val="0024534F"/>
    <w:rsid w:val="002567BD"/>
    <w:rsid w:val="002815EA"/>
    <w:rsid w:val="0029639D"/>
    <w:rsid w:val="00297F1E"/>
    <w:rsid w:val="002A0634"/>
    <w:rsid w:val="002F00ED"/>
    <w:rsid w:val="002F2A1B"/>
    <w:rsid w:val="00326F90"/>
    <w:rsid w:val="00366450"/>
    <w:rsid w:val="00383E3C"/>
    <w:rsid w:val="0039739C"/>
    <w:rsid w:val="003C21D6"/>
    <w:rsid w:val="003D6D8F"/>
    <w:rsid w:val="00406299"/>
    <w:rsid w:val="00415AC7"/>
    <w:rsid w:val="00447348"/>
    <w:rsid w:val="00451095"/>
    <w:rsid w:val="00460A0D"/>
    <w:rsid w:val="004633E0"/>
    <w:rsid w:val="00471D37"/>
    <w:rsid w:val="00474B88"/>
    <w:rsid w:val="00480121"/>
    <w:rsid w:val="004A74C5"/>
    <w:rsid w:val="004A797A"/>
    <w:rsid w:val="004F0AA0"/>
    <w:rsid w:val="004F5BAB"/>
    <w:rsid w:val="00536CD1"/>
    <w:rsid w:val="00570D38"/>
    <w:rsid w:val="00572952"/>
    <w:rsid w:val="005848F9"/>
    <w:rsid w:val="0058711B"/>
    <w:rsid w:val="00595FAA"/>
    <w:rsid w:val="005A233D"/>
    <w:rsid w:val="005B0480"/>
    <w:rsid w:val="005C6CF2"/>
    <w:rsid w:val="005E6FBA"/>
    <w:rsid w:val="00667EFC"/>
    <w:rsid w:val="00676E77"/>
    <w:rsid w:val="006820C3"/>
    <w:rsid w:val="00697467"/>
    <w:rsid w:val="006C50F0"/>
    <w:rsid w:val="006E273C"/>
    <w:rsid w:val="00713EC5"/>
    <w:rsid w:val="00781482"/>
    <w:rsid w:val="007B59E9"/>
    <w:rsid w:val="007C6967"/>
    <w:rsid w:val="007D0688"/>
    <w:rsid w:val="007D683C"/>
    <w:rsid w:val="007F223A"/>
    <w:rsid w:val="00800D29"/>
    <w:rsid w:val="00833802"/>
    <w:rsid w:val="00836C75"/>
    <w:rsid w:val="008470B0"/>
    <w:rsid w:val="00862FDB"/>
    <w:rsid w:val="00871B14"/>
    <w:rsid w:val="00877606"/>
    <w:rsid w:val="00884E71"/>
    <w:rsid w:val="008C253B"/>
    <w:rsid w:val="008F1B37"/>
    <w:rsid w:val="00911958"/>
    <w:rsid w:val="00913A87"/>
    <w:rsid w:val="009269C5"/>
    <w:rsid w:val="00935425"/>
    <w:rsid w:val="0093647E"/>
    <w:rsid w:val="009417F5"/>
    <w:rsid w:val="00986E4F"/>
    <w:rsid w:val="00991626"/>
    <w:rsid w:val="0099672F"/>
    <w:rsid w:val="009A0122"/>
    <w:rsid w:val="009A64AA"/>
    <w:rsid w:val="009B31B2"/>
    <w:rsid w:val="009B5303"/>
    <w:rsid w:val="009B5D3C"/>
    <w:rsid w:val="009E41CB"/>
    <w:rsid w:val="009F2CCC"/>
    <w:rsid w:val="009F4013"/>
    <w:rsid w:val="00A14F79"/>
    <w:rsid w:val="00A22561"/>
    <w:rsid w:val="00A245F1"/>
    <w:rsid w:val="00A30598"/>
    <w:rsid w:val="00A316EA"/>
    <w:rsid w:val="00A632A7"/>
    <w:rsid w:val="00AA1D8D"/>
    <w:rsid w:val="00AC11F8"/>
    <w:rsid w:val="00AC4069"/>
    <w:rsid w:val="00AD6B83"/>
    <w:rsid w:val="00AD77E7"/>
    <w:rsid w:val="00AF0BC4"/>
    <w:rsid w:val="00AF3B50"/>
    <w:rsid w:val="00AF6D34"/>
    <w:rsid w:val="00B07F9B"/>
    <w:rsid w:val="00B2472A"/>
    <w:rsid w:val="00B27949"/>
    <w:rsid w:val="00B30BBA"/>
    <w:rsid w:val="00B3280C"/>
    <w:rsid w:val="00B445C3"/>
    <w:rsid w:val="00B45134"/>
    <w:rsid w:val="00B47730"/>
    <w:rsid w:val="00B51439"/>
    <w:rsid w:val="00B54924"/>
    <w:rsid w:val="00BB700C"/>
    <w:rsid w:val="00BB7441"/>
    <w:rsid w:val="00BD721D"/>
    <w:rsid w:val="00BE7508"/>
    <w:rsid w:val="00C133CB"/>
    <w:rsid w:val="00C14C10"/>
    <w:rsid w:val="00C23757"/>
    <w:rsid w:val="00C503DC"/>
    <w:rsid w:val="00C60A90"/>
    <w:rsid w:val="00C63307"/>
    <w:rsid w:val="00C723AD"/>
    <w:rsid w:val="00C77363"/>
    <w:rsid w:val="00C77505"/>
    <w:rsid w:val="00CA1766"/>
    <w:rsid w:val="00CB0664"/>
    <w:rsid w:val="00CC365A"/>
    <w:rsid w:val="00CC3E3A"/>
    <w:rsid w:val="00CF2E2A"/>
    <w:rsid w:val="00D068DC"/>
    <w:rsid w:val="00D2239D"/>
    <w:rsid w:val="00D2553F"/>
    <w:rsid w:val="00D30D9C"/>
    <w:rsid w:val="00D45866"/>
    <w:rsid w:val="00D529BF"/>
    <w:rsid w:val="00D652EA"/>
    <w:rsid w:val="00D7287B"/>
    <w:rsid w:val="00D85E91"/>
    <w:rsid w:val="00DB7467"/>
    <w:rsid w:val="00DC6CA7"/>
    <w:rsid w:val="00DF15D3"/>
    <w:rsid w:val="00E124F4"/>
    <w:rsid w:val="00E15CE4"/>
    <w:rsid w:val="00E17EA7"/>
    <w:rsid w:val="00E31AB9"/>
    <w:rsid w:val="00E4188F"/>
    <w:rsid w:val="00E52756"/>
    <w:rsid w:val="00E5368A"/>
    <w:rsid w:val="00E6124F"/>
    <w:rsid w:val="00E712C0"/>
    <w:rsid w:val="00E84E52"/>
    <w:rsid w:val="00EA6DFE"/>
    <w:rsid w:val="00EB0691"/>
    <w:rsid w:val="00EB49FE"/>
    <w:rsid w:val="00EB6C5A"/>
    <w:rsid w:val="00ED1E55"/>
    <w:rsid w:val="00F20CA1"/>
    <w:rsid w:val="00F31DF2"/>
    <w:rsid w:val="00F40428"/>
    <w:rsid w:val="00F964CB"/>
    <w:rsid w:val="00FB2C28"/>
    <w:rsid w:val="00FC693F"/>
    <w:rsid w:val="00FE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7852AD"/>
  <w14:defaultImageDpi w14:val="330"/>
  <w15:docId w15:val="{1D3CADC6-55EF-4B64-A92F-72F43A93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15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A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anY1Y2MzeHYvT0M2dzV6eURQWDcvQm12WDFPSkpC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IOV2+xgbTXEVaCW7mYpxeWBSxe3+om50ctLOD0Oxsdc=</DigestValue>
      </Reference>
      <Reference URI="#INFO">
        <DigestMethod Algorithm="http://www.w3.org/2001/04/xmlenc#sha256"/>
        <DigestValue>cKv2LvSlMSq8eoJcfG11O78H3PBjg8JMLy+RcuZTRPk=</DigestValue>
      </Reference>
    </SignedInfo>
    <SignatureValue>p0QFB4jhE6AommVBrIv1gbB2yRQcHoUZcsmSH8VIu0BwN2/q7OZW1gRVtHPCraYyNoXAQrzdyowpSo9f8DiWlA==</SignatureValue>
    <Object Id="INFO">
      <ArrayOfString xmlns:xsd="http://www.w3.org/2001/XMLSchema" xmlns:xsi="http://www.w3.org/2001/XMLSchema-instance" xmlns="">
        <string>Fjv5cc3xv/OC6w5zyDPX7/BmvX1OJJBc</string>
      </ArrayOfString>
    </Object>
  </Signature>
</WrappedLabelInfo>
</file>

<file path=customXml/itemProps1.xml><?xml version="1.0" encoding="utf-8"?>
<ds:datastoreItem xmlns:ds="http://schemas.openxmlformats.org/officeDocument/2006/customXml" ds:itemID="{55772F58-33B7-4927-BE02-A6916B24EB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8D84A-74CD-4FC1-A5E5-D4E6CE180A9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031609D-83E8-4068-8EB8-5937DD306F6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3668</TotalTime>
  <Pages>4</Pages>
  <Words>1436</Words>
  <Characters>8516</Characters>
  <Application>Microsoft Office Word</Application>
  <DocSecurity>0</DocSecurity>
  <Lines>315</Lines>
  <Paragraphs>163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Wiśniewska Grażyna</cp:lastModifiedBy>
  <cp:revision>86</cp:revision>
  <cp:lastPrinted>2026-03-23T08:44:00Z</cp:lastPrinted>
  <dcterms:created xsi:type="dcterms:W3CDTF">2013-12-23T23:15:00Z</dcterms:created>
  <dcterms:modified xsi:type="dcterms:W3CDTF">2026-04-13T07:02:00Z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bde6f883-ce38-44e8-99e3-7096d4577551</vt:lpwstr>
  </property>
  <property fmtid="{D5CDD505-2E9C-101B-9397-08002B2CF9AE}" pid="3" name="s5636:Creator type=author">
    <vt:lpwstr>python-docx</vt:lpwstr>
  </property>
  <property fmtid="{D5CDD505-2E9C-101B-9397-08002B2CF9AE}" pid="4" name="s5636:Creator type=organization">
    <vt:lpwstr>MILNET-Z</vt:lpwstr>
  </property>
  <property fmtid="{D5CDD505-2E9C-101B-9397-08002B2CF9AE}" pid="5" name="bjClsUserRVM">
    <vt:lpwstr>[]</vt:lpwstr>
  </property>
  <property fmtid="{D5CDD505-2E9C-101B-9397-08002B2CF9AE}" pid="6" name="bjSaver">
    <vt:lpwstr>cphtdEkBe5f/evb32/rjWJQ9sL7SREDQ</vt:lpwstr>
  </property>
  <property fmtid="{D5CDD505-2E9C-101B-9397-08002B2CF9AE}" pid="7" name="bjDocumentSecurityLabel">
    <vt:lpwstr>[d7220eed-17a6-431d-810c-83a0ddfed893]</vt:lpwstr>
  </property>
  <property fmtid="{D5CDD505-2E9C-101B-9397-08002B2CF9AE}" pid="8" name="UniqueDocumentKey">
    <vt:lpwstr>d2b9a3ec-11f4-4ebe-8be0-6bed69543409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10.60.125.28</vt:lpwstr>
  </property>
</Properties>
</file>